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8910816" name="019fa77b-df71-790b-8b6f-5877ee6f77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99953" name="019fa77b-df71-790b-8b6f-5877ee6f778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5824685" name="019fa77c-1fef-7672-979c-fdd4b79d60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71003" name="019fa77c-1fef-7672-979c-fdd4b79d603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1995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2117941" name="019fa78b-049c-76cb-9323-115a07f499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4390427" name="019fa78b-049c-76cb-9323-115a07f499c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6443515" name="019fa78b-1774-75a0-acd7-c10aae1eec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8030426" name="019fa78b-1774-75a0-acd7-c10aae1eecb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56692" name="019fa79d-b5b5-7999-97b2-638a586f1f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1072211" name="019fa79d-b5b5-7999-97b2-638a586f1f4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261004" name="019fa79d-c8fd-721b-b114-17c6c30c08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7953582" name="019fa79d-c8fd-721b-b114-17c6c30c08e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3870939" name="019fa79e-b09c-7d59-9e3e-b168cd5a04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555547" name="019fa79e-b09c-7d59-9e3e-b168cd5a04d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9745421" name="019fa79e-e270-72bf-82a4-f1ec00a71c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7075008" name="019fa79e-e270-72bf-82a4-f1ec00a71c7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Lavabo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Lavabo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8672936" name="019fa79f-e0ba-7624-b620-1f514a126d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1976244" name="019fa79f-e0ba-7624-b620-1f514a126df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6702897" name="019fa79f-fb3d-771f-9cab-23098ab0ba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9705868" name="019fa79f-fb3d-771f-9cab-23098ab0ba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Lochweg 26, 5033 Buchs</w:t>
          </w:r>
        </w:p>
        <w:p>
          <w:pPr>
            <w:spacing w:before="0" w:after="0"/>
          </w:pPr>
          <w:r>
            <w:t>1086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